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6781871" name="019f3b40-bca1-7e42-abea-9e0cd652cc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0351712" name="019f3b40-bca1-7e42-abea-9e0cd652cc1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2559728" name="019f3b40-ed87-7ced-b58f-d1cbc9ad61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93766" name="019f3b40-ed87-7ced-b58f-d1cbc9ad61d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 OG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1590061" name="019f3b65-d9e9-7c52-ab71-faf71446eb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3448884" name="019f3b65-d9e9-7c52-ab71-faf71446eb5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6319948" name="019f3b65-f390-7fd2-873c-833db091b8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0742834" name="019f3b65-f390-7fd2-873c-833db091b8c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Sternengarten 2, 8574 Lengwil</w:t>
          </w:r>
        </w:p>
        <w:p>
          <w:pPr>
            <w:spacing w:before="0" w:after="0"/>
          </w:pPr>
          <w:r>
            <w:t>1037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